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Cushion Vinyl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055176141" name="019df772-33af-71bb-9138-0cf21d36d39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5270024" name="019df772-33af-71bb-9138-0cf21d36d39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90367025" name="019df8bd-2a3a-77a7-8d2f-988fd1eaf74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2802102" name="019df8bd-2a3a-77a7-8d2f-988fd1eaf74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Reduit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Cushion Vinyl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63312000" name="019df77a-f2f3-7cd4-91a7-7d3f348eb82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1545536" name="019df77a-f2f3-7cd4-91a7-7d3f348eb82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09181710" name="019df8be-7aa1-7b89-8576-8dbf201202f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6716909" name="019df8be-7aa1-7b89-8576-8dbf201202f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Boiler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Abdichtungsbahn</w:t>
            </w:r>
          </w:p>
          <w:p>
            <w:pPr>
              <w:spacing w:before="0" w:after="0"/>
            </w:pPr>
            <w:r>
              <w:t>Boiler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79544150" name="019df6f1-1459-7fb0-9170-61520dcb1ef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4598278" name="019df6f1-1459-7fb0-9170-61520dcb1ef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19512478" name="019df6f1-56fd-7b14-ae48-9547568be11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987112" name="019df6f1-56fd-7b14-ae48-9547568be11f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Reduit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90881464" name="019df721-bc91-7d40-b69f-3f9abe9fe54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9142701" name="019df721-bc91-7d40-b69f-3f9abe9fe54b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19554548" name="019df721-d4dc-7c2f-a30a-e65ad37cdbb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1085503" name="019df721-d4dc-7c2f-a30a-e65ad37cdbb5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871459353" name="019df770-56f9-730b-8a32-96db253c506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4652361" name="019df770-56f9-730b-8a32-96db253c5063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63630782" name="019df771-0299-7d95-b2bc-0bc58fd2561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5536399" name="019df771-0299-7d95-b2bc-0bc58fd25611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Brandschutzplatte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Asbest Karton 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77753"/>
                  <wp:effectExtent l="0" t="0" r="0" b="0"/>
                  <wp:docPr id="917169924" name="019df8e2-441a-7da0-b557-9505335b12d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3811706" name="019df8e2-441a-7da0-b557-9505335b12d6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77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348492"/>
                  <wp:effectExtent l="0" t="0" r="0" b="0"/>
                  <wp:docPr id="636907362" name="019df8e1-6dcd-79c4-ba1f-f163727b678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11315978" name="019df8e1-6dcd-79c4-ba1f-f163727b678b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3484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Steingrubenweg 97, 4125 Riehen</w:t>
          </w:r>
        </w:p>
        <w:p>
          <w:pPr>
            <w:spacing w:before="0" w:after="0"/>
          </w:pPr>
          <w:r>
            <w:t>DN 892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